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50277C">
        <w:t>13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665216" w:rsidRDefault="00665216" w:rsidP="00C40450">
      <w:r>
        <w:t>Perceel: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02978"/>
    <w:rsid w:val="002B5524"/>
    <w:rsid w:val="003B3222"/>
    <w:rsid w:val="00424DED"/>
    <w:rsid w:val="00482A4F"/>
    <w:rsid w:val="0050277C"/>
    <w:rsid w:val="00527398"/>
    <w:rsid w:val="005914DA"/>
    <w:rsid w:val="00632123"/>
    <w:rsid w:val="00651F6A"/>
    <w:rsid w:val="00665216"/>
    <w:rsid w:val="0076070D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C94552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6CDF3C"/>
  <w15:docId w15:val="{D6649592-68AC-4344-84D3-0F02EE86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Pas, Yvonne</cp:lastModifiedBy>
  <cp:revision>7</cp:revision>
  <dcterms:created xsi:type="dcterms:W3CDTF">2021-10-19T05:47:00Z</dcterms:created>
  <dcterms:modified xsi:type="dcterms:W3CDTF">2022-10-10T16:27:00Z</dcterms:modified>
</cp:coreProperties>
</file>